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A22" w:rsidRPr="00514226" w:rsidRDefault="00FF7A22" w:rsidP="00A7666C">
      <w:pPr>
        <w:tabs>
          <w:tab w:val="left" w:pos="1985"/>
          <w:tab w:val="left" w:pos="10065"/>
        </w:tabs>
        <w:ind w:right="617"/>
      </w:pPr>
      <w:r w:rsidRPr="00514226">
        <w:rPr>
          <w:b/>
        </w:rPr>
        <w:t>Titre </w:t>
      </w:r>
      <w:r w:rsidR="001B0D98" w:rsidRPr="00514226">
        <w:t xml:space="preserve">: </w:t>
      </w:r>
      <w:r w:rsidR="001B0D98" w:rsidRPr="00514226">
        <w:tab/>
        <w:t xml:space="preserve">Consultant </w:t>
      </w:r>
      <w:r w:rsidR="00063B02">
        <w:t>en</w:t>
      </w:r>
      <w:r w:rsidR="001B0D98" w:rsidRPr="00514226">
        <w:t xml:space="preserve"> communication </w:t>
      </w:r>
    </w:p>
    <w:p w:rsidR="005E4F1E" w:rsidRPr="00514226" w:rsidRDefault="005E4F1E" w:rsidP="00A7666C">
      <w:pPr>
        <w:tabs>
          <w:tab w:val="left" w:pos="1985"/>
          <w:tab w:val="left" w:pos="10065"/>
        </w:tabs>
        <w:ind w:right="617"/>
      </w:pPr>
    </w:p>
    <w:p w:rsidR="00A7666C" w:rsidRPr="00514226" w:rsidRDefault="00A7666C" w:rsidP="00A7666C">
      <w:pPr>
        <w:tabs>
          <w:tab w:val="left" w:pos="1985"/>
          <w:tab w:val="left" w:pos="10065"/>
        </w:tabs>
        <w:ind w:right="617"/>
      </w:pPr>
      <w:r w:rsidRPr="00514226">
        <w:rPr>
          <w:b/>
        </w:rPr>
        <w:t xml:space="preserve">Lieu </w:t>
      </w:r>
      <w:r w:rsidRPr="00514226">
        <w:t>:</w:t>
      </w:r>
      <w:r w:rsidRPr="00514226">
        <w:tab/>
        <w:t>Praia</w:t>
      </w:r>
      <w:r w:rsidR="00FF7A22" w:rsidRPr="00514226">
        <w:t>, Cabo Verde</w:t>
      </w:r>
    </w:p>
    <w:p w:rsidR="005E4F1E" w:rsidRPr="00514226" w:rsidRDefault="005E4F1E" w:rsidP="00A7666C">
      <w:pPr>
        <w:tabs>
          <w:tab w:val="left" w:pos="1985"/>
          <w:tab w:val="left" w:pos="10065"/>
        </w:tabs>
        <w:ind w:right="617"/>
      </w:pPr>
    </w:p>
    <w:p w:rsidR="00A7666C" w:rsidRPr="00514226" w:rsidRDefault="00A7666C" w:rsidP="00A7666C">
      <w:pPr>
        <w:tabs>
          <w:tab w:val="left" w:pos="1985"/>
          <w:tab w:val="left" w:pos="10065"/>
        </w:tabs>
        <w:ind w:right="617"/>
      </w:pPr>
      <w:r w:rsidRPr="00514226">
        <w:rPr>
          <w:b/>
        </w:rPr>
        <w:t>Durée</w:t>
      </w:r>
      <w:r w:rsidRPr="00514226">
        <w:t xml:space="preserve"> :</w:t>
      </w:r>
      <w:r w:rsidRPr="00514226">
        <w:tab/>
      </w:r>
      <w:r w:rsidR="00150873" w:rsidRPr="00514226">
        <w:t>60 jours</w:t>
      </w:r>
    </w:p>
    <w:p w:rsidR="005E4F1E" w:rsidRPr="00514226" w:rsidRDefault="005E4F1E" w:rsidP="00A7666C">
      <w:pPr>
        <w:tabs>
          <w:tab w:val="left" w:pos="1985"/>
          <w:tab w:val="left" w:pos="10065"/>
        </w:tabs>
        <w:ind w:right="617"/>
      </w:pPr>
    </w:p>
    <w:p w:rsidR="00A7666C" w:rsidRPr="00514226" w:rsidRDefault="00A7666C" w:rsidP="00A7666C">
      <w:pPr>
        <w:pStyle w:val="BlockText"/>
        <w:rPr>
          <w:sz w:val="24"/>
          <w:szCs w:val="24"/>
        </w:rPr>
      </w:pPr>
      <w:r w:rsidRPr="00514226">
        <w:rPr>
          <w:b/>
          <w:sz w:val="24"/>
          <w:szCs w:val="24"/>
        </w:rPr>
        <w:t>Mandat</w:t>
      </w:r>
      <w:r w:rsidRPr="00514226">
        <w:rPr>
          <w:sz w:val="24"/>
          <w:szCs w:val="24"/>
        </w:rPr>
        <w:t xml:space="preserve"> :</w:t>
      </w:r>
      <w:r w:rsidRPr="00514226">
        <w:rPr>
          <w:sz w:val="24"/>
          <w:szCs w:val="24"/>
        </w:rPr>
        <w:tab/>
        <w:t xml:space="preserve">Sous l’autorité </w:t>
      </w:r>
      <w:r w:rsidR="00063B02">
        <w:rPr>
          <w:sz w:val="24"/>
          <w:szCs w:val="24"/>
        </w:rPr>
        <w:t xml:space="preserve">générale </w:t>
      </w:r>
      <w:r w:rsidRPr="00514226">
        <w:rPr>
          <w:sz w:val="24"/>
          <w:szCs w:val="24"/>
        </w:rPr>
        <w:t xml:space="preserve">du Représentant de la FAO </w:t>
      </w:r>
      <w:r w:rsidR="00603D26" w:rsidRPr="00514226">
        <w:rPr>
          <w:sz w:val="24"/>
          <w:szCs w:val="24"/>
        </w:rPr>
        <w:t>au</w:t>
      </w:r>
      <w:r w:rsidRPr="00514226">
        <w:rPr>
          <w:sz w:val="24"/>
          <w:szCs w:val="24"/>
        </w:rPr>
        <w:t xml:space="preserve"> Cabo Verde et la supervision directe </w:t>
      </w:r>
      <w:r w:rsidR="00150873" w:rsidRPr="00514226">
        <w:rPr>
          <w:sz w:val="24"/>
          <w:szCs w:val="24"/>
        </w:rPr>
        <w:t>du Fonctionnaire régional FAO pour la communication</w:t>
      </w:r>
      <w:r w:rsidR="00F80B4F">
        <w:rPr>
          <w:sz w:val="24"/>
          <w:szCs w:val="24"/>
        </w:rPr>
        <w:t>,</w:t>
      </w:r>
      <w:r w:rsidRPr="00514226">
        <w:rPr>
          <w:sz w:val="24"/>
          <w:szCs w:val="24"/>
        </w:rPr>
        <w:t xml:space="preserve"> il/elle </w:t>
      </w:r>
      <w:r w:rsidR="00150873" w:rsidRPr="00514226">
        <w:rPr>
          <w:sz w:val="24"/>
          <w:szCs w:val="24"/>
        </w:rPr>
        <w:t>appuiera la cellule de communication de la Repr</w:t>
      </w:r>
      <w:r w:rsidR="00514226" w:rsidRPr="00514226">
        <w:rPr>
          <w:sz w:val="24"/>
          <w:szCs w:val="24"/>
        </w:rPr>
        <w:t>é</w:t>
      </w:r>
      <w:r w:rsidR="00150873" w:rsidRPr="00514226">
        <w:rPr>
          <w:sz w:val="24"/>
          <w:szCs w:val="24"/>
        </w:rPr>
        <w:t xml:space="preserve">sentation de la FAO au Cabo Verde. </w:t>
      </w:r>
      <w:r w:rsidRPr="00514226">
        <w:rPr>
          <w:sz w:val="24"/>
          <w:szCs w:val="24"/>
        </w:rPr>
        <w:t xml:space="preserve"> Plus sp</w:t>
      </w:r>
      <w:r w:rsidR="00603D26" w:rsidRPr="00514226">
        <w:rPr>
          <w:sz w:val="24"/>
          <w:szCs w:val="24"/>
        </w:rPr>
        <w:t>é</w:t>
      </w:r>
      <w:r w:rsidRPr="00514226">
        <w:rPr>
          <w:sz w:val="24"/>
          <w:szCs w:val="24"/>
        </w:rPr>
        <w:t>cifiquement, il/elle</w:t>
      </w:r>
      <w:r w:rsidR="00150873" w:rsidRPr="00514226">
        <w:rPr>
          <w:sz w:val="24"/>
          <w:szCs w:val="24"/>
        </w:rPr>
        <w:t xml:space="preserve"> contribuera à</w:t>
      </w:r>
      <w:r w:rsidRPr="00514226">
        <w:rPr>
          <w:sz w:val="24"/>
          <w:szCs w:val="24"/>
        </w:rPr>
        <w:t>:</w:t>
      </w:r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>1. La préparation de points de discussion, communiqués et déclarations de presse;</w:t>
      </w:r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>2. La préparation des articles Web et du contenu numérique pour les plates-formes de médias sociaux;</w:t>
      </w:r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 xml:space="preserve">3. Le développement d’une base </w:t>
      </w:r>
      <w:r w:rsidR="00514226">
        <w:t>de données/</w:t>
      </w:r>
      <w:r w:rsidRPr="00514226">
        <w:t xml:space="preserve">annuaire des professionnels de médias </w:t>
      </w:r>
      <w:r w:rsidR="00514226">
        <w:t>couvrant</w:t>
      </w:r>
      <w:r w:rsidRPr="00514226">
        <w:t xml:space="preserve"> le secteur de l'agriculture, développement rural et les domaines connexes;</w:t>
      </w:r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 xml:space="preserve">4. La prise de contact avec les médias </w:t>
      </w:r>
      <w:r w:rsidR="00514226">
        <w:t>pour la couverture des</w:t>
      </w:r>
      <w:r w:rsidRPr="00514226">
        <w:t xml:space="preserve"> événements organisés par la FAO, tels que les conférences, séminaires et ateliers, la Journée mondiale de l'alimentation, </w:t>
      </w:r>
      <w:proofErr w:type="spellStart"/>
      <w:r w:rsidRPr="00514226">
        <w:t>etc</w:t>
      </w:r>
      <w:proofErr w:type="spellEnd"/>
      <w:r w:rsidRPr="00514226">
        <w:t xml:space="preserve"> </w:t>
      </w:r>
      <w:proofErr w:type="gramStart"/>
      <w:r w:rsidRPr="00514226">
        <w:t>.;</w:t>
      </w:r>
      <w:proofErr w:type="gramEnd"/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>5. La préparation des Bulletins;</w:t>
      </w:r>
    </w:p>
    <w:p w:rsidR="00150873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>6. L’édition des rapports et autres produits de communication;</w:t>
      </w:r>
    </w:p>
    <w:p w:rsidR="003D4AE0" w:rsidRPr="00514226" w:rsidRDefault="00150873" w:rsidP="00150873">
      <w:pPr>
        <w:numPr>
          <w:ilvl w:val="0"/>
          <w:numId w:val="1"/>
        </w:numPr>
        <w:tabs>
          <w:tab w:val="left" w:pos="360"/>
        </w:tabs>
        <w:suppressAutoHyphens/>
        <w:spacing w:before="120"/>
        <w:jc w:val="both"/>
      </w:pPr>
      <w:r w:rsidRPr="00514226">
        <w:t xml:space="preserve">7. </w:t>
      </w:r>
      <w:r w:rsidR="005E4F1E" w:rsidRPr="00514226">
        <w:t>Effectuer d’autres tâches en cas de nécessité</w:t>
      </w:r>
    </w:p>
    <w:p w:rsidR="00A7666C" w:rsidRPr="00514226" w:rsidRDefault="00A7666C" w:rsidP="00A7666C">
      <w:pPr>
        <w:tabs>
          <w:tab w:val="left" w:pos="360"/>
        </w:tabs>
      </w:pPr>
    </w:p>
    <w:p w:rsidR="00514226" w:rsidRPr="00514226" w:rsidRDefault="00FF7A22" w:rsidP="00FF7A22">
      <w:pPr>
        <w:pStyle w:val="BlockText"/>
        <w:rPr>
          <w:sz w:val="24"/>
          <w:szCs w:val="24"/>
        </w:rPr>
      </w:pPr>
      <w:r w:rsidRPr="00514226">
        <w:rPr>
          <w:b/>
          <w:sz w:val="24"/>
          <w:szCs w:val="24"/>
        </w:rPr>
        <w:t>Qualifications</w:t>
      </w:r>
      <w:r w:rsidRPr="00514226">
        <w:rPr>
          <w:sz w:val="24"/>
          <w:szCs w:val="24"/>
        </w:rPr>
        <w:t xml:space="preserve"> :</w:t>
      </w:r>
      <w:r w:rsidRPr="00514226">
        <w:rPr>
          <w:sz w:val="24"/>
          <w:szCs w:val="24"/>
        </w:rPr>
        <w:tab/>
      </w:r>
      <w:r w:rsidR="00514226" w:rsidRPr="00514226">
        <w:rPr>
          <w:sz w:val="24"/>
          <w:szCs w:val="24"/>
        </w:rPr>
        <w:t>Diplôme universitaire en j</w:t>
      </w:r>
      <w:r w:rsidR="003138C1">
        <w:rPr>
          <w:sz w:val="24"/>
          <w:szCs w:val="24"/>
        </w:rPr>
        <w:t xml:space="preserve">ournalisme, communication, </w:t>
      </w:r>
      <w:r w:rsidR="00514226" w:rsidRPr="00514226">
        <w:rPr>
          <w:sz w:val="24"/>
          <w:szCs w:val="24"/>
        </w:rPr>
        <w:t>sciences et techniques de l’information</w:t>
      </w:r>
      <w:r w:rsidR="003138C1">
        <w:rPr>
          <w:sz w:val="24"/>
          <w:szCs w:val="24"/>
        </w:rPr>
        <w:t>, sciences politiques</w:t>
      </w:r>
      <w:bookmarkStart w:id="0" w:name="_GoBack"/>
      <w:bookmarkEnd w:id="0"/>
    </w:p>
    <w:p w:rsidR="00FF7A22" w:rsidRPr="00514226" w:rsidRDefault="00FF7A22" w:rsidP="00FF7A22">
      <w:pPr>
        <w:pStyle w:val="BlockText"/>
        <w:rPr>
          <w:sz w:val="24"/>
          <w:szCs w:val="24"/>
        </w:rPr>
      </w:pPr>
      <w:r w:rsidRPr="00514226">
        <w:rPr>
          <w:sz w:val="24"/>
          <w:szCs w:val="24"/>
        </w:rPr>
        <w:tab/>
      </w:r>
    </w:p>
    <w:p w:rsidR="00514226" w:rsidRDefault="00514226" w:rsidP="00514226">
      <w:pPr>
        <w:pStyle w:val="BlockText"/>
        <w:rPr>
          <w:sz w:val="24"/>
          <w:szCs w:val="24"/>
        </w:rPr>
      </w:pPr>
      <w:r w:rsidRPr="00514226">
        <w:rPr>
          <w:b/>
          <w:sz w:val="24"/>
          <w:szCs w:val="24"/>
        </w:rPr>
        <w:t>Exp</w:t>
      </w:r>
      <w:r>
        <w:rPr>
          <w:b/>
          <w:sz w:val="24"/>
          <w:szCs w:val="24"/>
        </w:rPr>
        <w:t>é</w:t>
      </w:r>
      <w:r w:rsidRPr="00514226">
        <w:rPr>
          <w:b/>
          <w:sz w:val="24"/>
          <w:szCs w:val="24"/>
        </w:rPr>
        <w:t>rience</w:t>
      </w:r>
      <w:r w:rsidR="00FF7A22" w:rsidRPr="00514226">
        <w:rPr>
          <w:sz w:val="24"/>
          <w:szCs w:val="24"/>
        </w:rPr>
        <w:tab/>
      </w:r>
      <w:r w:rsidRPr="00514226">
        <w:rPr>
          <w:sz w:val="24"/>
          <w:szCs w:val="24"/>
        </w:rPr>
        <w:t>Au moins 3 an</w:t>
      </w:r>
      <w:r>
        <w:rPr>
          <w:sz w:val="24"/>
          <w:szCs w:val="24"/>
        </w:rPr>
        <w:t>s d'expérience en communication / travail des médias</w:t>
      </w:r>
    </w:p>
    <w:p w:rsidR="00514226" w:rsidRDefault="00514226" w:rsidP="00514226">
      <w:pPr>
        <w:pStyle w:val="BlockTex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14226">
        <w:rPr>
          <w:sz w:val="24"/>
          <w:szCs w:val="24"/>
        </w:rPr>
        <w:t>Bonne connaissance de l'agriculture et des questions liées au dév</w:t>
      </w:r>
      <w:r>
        <w:rPr>
          <w:sz w:val="24"/>
          <w:szCs w:val="24"/>
        </w:rPr>
        <w:t>eloppement rural</w:t>
      </w:r>
    </w:p>
    <w:p w:rsidR="00514226" w:rsidRDefault="00514226" w:rsidP="00514226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ab/>
      </w:r>
      <w:r w:rsidRPr="00514226">
        <w:rPr>
          <w:sz w:val="24"/>
          <w:szCs w:val="24"/>
        </w:rPr>
        <w:t xml:space="preserve">Expérience de travail dans les médias de communication, y compris </w:t>
      </w:r>
      <w:r>
        <w:rPr>
          <w:sz w:val="24"/>
          <w:szCs w:val="24"/>
        </w:rPr>
        <w:t>la rédaction</w:t>
      </w:r>
      <w:r w:rsidRPr="00514226">
        <w:rPr>
          <w:sz w:val="24"/>
          <w:szCs w:val="24"/>
        </w:rPr>
        <w:t>, la vid</w:t>
      </w:r>
      <w:r>
        <w:rPr>
          <w:sz w:val="24"/>
          <w:szCs w:val="24"/>
        </w:rPr>
        <w:t>éo Web et audio est souhaitable</w:t>
      </w:r>
    </w:p>
    <w:p w:rsidR="00514226" w:rsidRDefault="00514226" w:rsidP="00514226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ab/>
      </w:r>
      <w:r w:rsidRPr="00514226">
        <w:rPr>
          <w:sz w:val="24"/>
          <w:szCs w:val="24"/>
        </w:rPr>
        <w:t xml:space="preserve">Expérience dans le développement de communication pour les </w:t>
      </w:r>
      <w:r>
        <w:rPr>
          <w:sz w:val="24"/>
          <w:szCs w:val="24"/>
        </w:rPr>
        <w:t>média</w:t>
      </w:r>
    </w:p>
    <w:p w:rsidR="00514226" w:rsidRDefault="00514226" w:rsidP="00514226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ab/>
      </w:r>
      <w:r w:rsidR="003138C1" w:rsidRPr="003138C1">
        <w:rPr>
          <w:sz w:val="24"/>
          <w:szCs w:val="24"/>
        </w:rPr>
        <w:t>Connaissance de la concept</w:t>
      </w:r>
      <w:r w:rsidR="003138C1">
        <w:rPr>
          <w:sz w:val="24"/>
          <w:szCs w:val="24"/>
        </w:rPr>
        <w:t xml:space="preserve">ion graphique / imagerie </w:t>
      </w:r>
      <w:r w:rsidR="003138C1" w:rsidRPr="003138C1">
        <w:rPr>
          <w:sz w:val="24"/>
          <w:szCs w:val="24"/>
        </w:rPr>
        <w:t>est souhaitable</w:t>
      </w:r>
    </w:p>
    <w:p w:rsidR="00FF7A22" w:rsidRPr="00514226" w:rsidRDefault="00514226" w:rsidP="00514226">
      <w:pPr>
        <w:pStyle w:val="BlockText"/>
        <w:rPr>
          <w:sz w:val="24"/>
          <w:szCs w:val="24"/>
        </w:rPr>
      </w:pPr>
      <w:r>
        <w:rPr>
          <w:sz w:val="24"/>
          <w:szCs w:val="24"/>
        </w:rPr>
        <w:tab/>
      </w:r>
      <w:r w:rsidRPr="00514226">
        <w:rPr>
          <w:sz w:val="24"/>
          <w:szCs w:val="24"/>
        </w:rPr>
        <w:t>Connaissance des applications informatiques Windows</w:t>
      </w:r>
    </w:p>
    <w:p w:rsidR="00FF7A22" w:rsidRPr="00514226" w:rsidRDefault="00FF7A22" w:rsidP="00FF7A22">
      <w:pPr>
        <w:pStyle w:val="BlockText"/>
        <w:rPr>
          <w:sz w:val="24"/>
          <w:szCs w:val="24"/>
        </w:rPr>
      </w:pPr>
    </w:p>
    <w:p w:rsidR="00FF7A22" w:rsidRPr="00514226" w:rsidRDefault="00FF7A22" w:rsidP="00FF7A22">
      <w:pPr>
        <w:tabs>
          <w:tab w:val="left" w:pos="1985"/>
          <w:tab w:val="left" w:pos="10065"/>
        </w:tabs>
        <w:ind w:right="617"/>
      </w:pPr>
      <w:r w:rsidRPr="00514226">
        <w:rPr>
          <w:b/>
        </w:rPr>
        <w:t xml:space="preserve">Langue </w:t>
      </w:r>
      <w:r w:rsidRPr="00514226">
        <w:t>:</w:t>
      </w:r>
      <w:r w:rsidRPr="00514226">
        <w:tab/>
      </w:r>
      <w:r w:rsidR="00514226" w:rsidRPr="00514226">
        <w:t>Portugais</w:t>
      </w:r>
      <w:r w:rsidR="00320FAC" w:rsidRPr="00514226">
        <w:t xml:space="preserve"> et </w:t>
      </w:r>
      <w:r w:rsidRPr="00514226">
        <w:t>Français</w:t>
      </w:r>
      <w:r w:rsidR="00514226" w:rsidRPr="00514226">
        <w:t xml:space="preserve"> ou Anglais</w:t>
      </w:r>
      <w:r w:rsidR="00320FAC" w:rsidRPr="00514226">
        <w:t xml:space="preserve"> </w:t>
      </w:r>
    </w:p>
    <w:p w:rsidR="00FF7A22" w:rsidRPr="00514226" w:rsidRDefault="00FF7A22" w:rsidP="00FF7A22">
      <w:pPr>
        <w:pStyle w:val="BlockText"/>
        <w:rPr>
          <w:sz w:val="24"/>
          <w:szCs w:val="24"/>
        </w:rPr>
      </w:pPr>
    </w:p>
    <w:p w:rsidR="00514226" w:rsidRPr="00514226" w:rsidRDefault="00514226" w:rsidP="00514226">
      <w:pPr>
        <w:tabs>
          <w:tab w:val="left" w:pos="1985"/>
          <w:tab w:val="left" w:pos="10065"/>
        </w:tabs>
        <w:ind w:right="617"/>
      </w:pPr>
      <w:r w:rsidRPr="00514226">
        <w:rPr>
          <w:b/>
        </w:rPr>
        <w:t>Date limite de dépôt de candidature</w:t>
      </w:r>
      <w:r w:rsidRPr="00514226">
        <w:t> : 10 septembre 2015</w:t>
      </w:r>
    </w:p>
    <w:sectPr w:rsidR="00514226" w:rsidRPr="00514226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74E74C"/>
    <w:lvl w:ilvl="0">
      <w:numFmt w:val="decimal"/>
      <w:lvlText w:val="*"/>
      <w:lvlJc w:val="left"/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2268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F8"/>
    <w:rsid w:val="00063B02"/>
    <w:rsid w:val="00150873"/>
    <w:rsid w:val="001B0D98"/>
    <w:rsid w:val="0022317E"/>
    <w:rsid w:val="003138C1"/>
    <w:rsid w:val="00320FAC"/>
    <w:rsid w:val="003D4AE0"/>
    <w:rsid w:val="00514226"/>
    <w:rsid w:val="005A4514"/>
    <w:rsid w:val="005E0F11"/>
    <w:rsid w:val="005E4F1E"/>
    <w:rsid w:val="00603D26"/>
    <w:rsid w:val="007904F8"/>
    <w:rsid w:val="009A4ECB"/>
    <w:rsid w:val="009C087B"/>
    <w:rsid w:val="00A7666C"/>
    <w:rsid w:val="00BD3C55"/>
    <w:rsid w:val="00F80B4F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04F8"/>
    <w:rPr>
      <w:rFonts w:ascii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04F8"/>
    <w:rPr>
      <w:rFonts w:ascii="Calibri" w:hAnsi="Calibri" w:cs="Consolas"/>
      <w:szCs w:val="21"/>
    </w:rPr>
  </w:style>
  <w:style w:type="paragraph" w:styleId="BlockText">
    <w:name w:val="Block Text"/>
    <w:basedOn w:val="Normal"/>
    <w:rsid w:val="00A7666C"/>
    <w:pPr>
      <w:tabs>
        <w:tab w:val="left" w:pos="1985"/>
        <w:tab w:val="left" w:pos="2127"/>
        <w:tab w:val="left" w:pos="10065"/>
      </w:tabs>
      <w:suppressAutoHyphens/>
      <w:spacing w:before="120"/>
      <w:ind w:left="1985" w:right="617" w:hanging="1985"/>
      <w:jc w:val="both"/>
    </w:pPr>
    <w:rPr>
      <w:spacing w:val="-2"/>
      <w:sz w:val="22"/>
      <w:szCs w:val="20"/>
    </w:rPr>
  </w:style>
  <w:style w:type="paragraph" w:customStyle="1" w:styleId="Default">
    <w:name w:val="Default"/>
    <w:rsid w:val="00603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04F8"/>
    <w:rPr>
      <w:rFonts w:ascii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04F8"/>
    <w:rPr>
      <w:rFonts w:ascii="Calibri" w:hAnsi="Calibri" w:cs="Consolas"/>
      <w:szCs w:val="21"/>
    </w:rPr>
  </w:style>
  <w:style w:type="paragraph" w:styleId="BlockText">
    <w:name w:val="Block Text"/>
    <w:basedOn w:val="Normal"/>
    <w:rsid w:val="00A7666C"/>
    <w:pPr>
      <w:tabs>
        <w:tab w:val="left" w:pos="1985"/>
        <w:tab w:val="left" w:pos="2127"/>
        <w:tab w:val="left" w:pos="10065"/>
      </w:tabs>
      <w:suppressAutoHyphens/>
      <w:spacing w:before="120"/>
      <w:ind w:left="1985" w:right="617" w:hanging="1985"/>
      <w:jc w:val="both"/>
    </w:pPr>
    <w:rPr>
      <w:spacing w:val="-2"/>
      <w:sz w:val="22"/>
      <w:szCs w:val="20"/>
    </w:rPr>
  </w:style>
  <w:style w:type="paragraph" w:customStyle="1" w:styleId="Default">
    <w:name w:val="Default"/>
    <w:rsid w:val="00603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NonoWomdim, Remi (FAOCV)</dc:creator>
  <cp:lastModifiedBy>NonoWomdim, Remi (FAOCV)</cp:lastModifiedBy>
  <cp:revision>4</cp:revision>
  <dcterms:created xsi:type="dcterms:W3CDTF">2015-09-02T11:36:00Z</dcterms:created>
  <dcterms:modified xsi:type="dcterms:W3CDTF">2015-09-03T13:05:00Z</dcterms:modified>
</cp:coreProperties>
</file>